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9792070" name="019e1621-503f-701e-9215-9c5dab5facc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4206761" name="019e1621-503f-701e-9215-9c5dab5facc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12854531" name="019e1621-6fb6-7adc-b50d-0deaaa57b5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7132696" name="019e1621-6fb6-7adc-b50d-0deaaa57b57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Öltank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40823324" name="019e1624-b257-7d3e-8b01-5e82181c99d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9797085" name="019e1624-b257-7d3e-8b01-5e82181c99d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05895225" name="019e1624-c9c4-78e6-bba3-9aaa1824892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1930506" name="019e1624-c9c4-78e6-bba3-9aaa1824892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Plattenkleber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72230519" name="019e162a-4570-7745-be81-f8f15b1f46f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1829018" name="019e162a-4570-7745-be81-f8f15b1f46f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7108817" name="019e162a-6e88-7a24-aa62-0e3bed8e8f2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0206319" name="019e162a-6e88-7a24-aa62-0e3bed8e8f2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7767356" name="019e1630-6a55-7137-88e0-6d700838e1c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5544365" name="019e1630-6a55-7137-88e0-6d700838e1c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66189517" name="019e1630-85d6-71a8-b727-f494277fe77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3847608" name="019e1630-85d6-71a8-b727-f494277fe77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4420702" name="019e163d-0137-79d8-bdb4-a2d4fe5d1ef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5438633" name="019e163d-0137-79d8-bdb4-a2d4fe5d1ef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32736059" name="019e163d-1e4b-7a5b-a578-f88d923efdb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2861141" name="019e163d-1e4b-7a5b-a578-f88d923efdb5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31915167" name="019e163e-6b86-7110-be9b-f3d5fa327e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7782651" name="019e163e-6b86-7110-be9b-f3d5fa327edd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6921667" name="019e163e-9386-7860-9d92-0e53b23630a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6394204" name="019e163e-9386-7860-9d92-0e53b23630a2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Hausackerstrasse 8, 8542 Wiesendangen</w:t>
          </w:r>
        </w:p>
        <w:p>
          <w:pPr>
            <w:spacing w:before="0" w:after="0"/>
          </w:pPr>
          <w:r>
            <w:t>901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